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jc w:val="center"/>
      </w:pPr>
      <w:r/>
      <w:r>
        <w:rPr>
          <w:b/>
          <w:sz w:val="30"/>
        </w:rPr>
        <w:br/>
      </w:r>
      <w:r>
        <w:rPr>
          <w:sz w:val="30"/>
        </w:rPr>
        <w:t>Photoshop图像处理 · Photoshop图像处理模拟试题2</w:t>
      </w:r>
      <w:r>
        <w:rPr>
          <w:sz w:val="20"/>
        </w:rPr>
      </w:r>
    </w:p>
    <w:p>
      <w:pPr>
        <w:pBdr>
          <w:bottom w:val="single" w:sz="11" w:space="2" w:color="auto"/>
        </w:pBdr>
        <w:jc w:val="left"/>
      </w:pPr>
      <w:r>
        <w:rPr>
          <w:sz w:val="20"/>
        </w:rPr>
        <w:t xml:space="preserve"> </w:t>
        <w:br/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1.</w:t>
        <w:t xml:space="preserve">    </w:t>
      </w:r>
      <w:r>
        <w:rPr>
          <w:sz w:val="24"/>
        </w:rPr>
        <w:t>能进行视图缩放的工具是（</w:t>
      </w:r>
      <w:r>
        <w:rPr>
          <w:sz w:val="24"/>
        </w:rPr>
        <w:t xml:space="preserve"> 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177800" cy="1524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524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”缩放工具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03200" cy="1651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65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”抓手工具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03200" cy="1651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65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”移动工具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03200" cy="1651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65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”直接选择工具</w:t>
        <w:br/>
        <w:br/>
        <w:br/>
      </w:r>
      <w:r>
        <w:rPr/>
        <w:br/>
        <w:t>正确答案</w:t>
      </w:r>
      <w:r>
        <w:rPr/>
        <w:t>：A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2.</w:t>
        <w:t xml:space="preserve">    </w:t>
      </w:r>
      <w:r>
        <w:rPr>
          <w:sz w:val="24"/>
        </w:rPr>
        <w:t>若要将文件恢复至刚打开的状态，可进行的操作是（</w:t>
      </w:r>
      <w:r>
        <w:rPr>
          <w:sz w:val="24"/>
        </w:rPr>
        <w:t xml:space="preserve"> 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可执行菜单“文件</w:t>
      </w:r>
      <w:r>
        <w:rPr>
          <w:sz w:val="16"/>
        </w:rPr>
        <w:t>&gt;</w:t>
      </w:r>
      <w:r>
        <w:rPr>
          <w:sz w:val="16"/>
        </w:rPr>
        <w:t>恢复”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可执行菜单“文件</w:t>
      </w:r>
      <w:r>
        <w:rPr>
          <w:sz w:val="16"/>
        </w:rPr>
        <w:t>&gt;</w:t>
      </w:r>
      <w:r>
        <w:rPr>
          <w:sz w:val="16"/>
        </w:rPr>
        <w:t>关闭”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可执行菜单“编辑</w:t>
      </w:r>
      <w:r>
        <w:rPr>
          <w:sz w:val="16"/>
        </w:rPr>
        <w:t>&gt;</w:t>
      </w:r>
      <w:r>
        <w:rPr>
          <w:sz w:val="16"/>
        </w:rPr>
        <w:t>还原”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可执行菜单“编辑</w:t>
      </w:r>
      <w:r>
        <w:rPr>
          <w:sz w:val="16"/>
        </w:rPr>
        <w:t>&gt;</w:t>
      </w:r>
      <w:r>
        <w:rPr>
          <w:sz w:val="16"/>
        </w:rPr>
        <w:t>重做”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3.</w:t>
        <w:t xml:space="preserve">    </w:t>
      </w:r>
      <w:r>
        <w:rPr>
          <w:sz w:val="24"/>
        </w:rPr>
        <w:t>如下图所示，若要大概框选图像中“</w:t>
      </w:r>
      <w:r>
        <w:rPr>
          <w:sz w:val="24"/>
        </w:rPr>
        <w:t>20</w:t>
      </w:r>
      <w:r>
        <w:rPr>
          <w:sz w:val="24"/>
        </w:rPr>
        <w:t>枚”这个红色块区域，应使用的工具是（</w:t>
      </w:r>
      <w:r>
        <w:rPr>
          <w:sz w:val="24"/>
        </w:rPr>
        <w:t xml:space="preserve"> </w:t>
      </w:r>
      <w:r>
        <w:rPr>
          <w:sz w:val="24"/>
        </w:rPr>
        <w:t>）</w:t>
      </w:r>
      <w:r>
        <w:drawing>
          <wp:inline xmlns:a="http://schemas.openxmlformats.org/drawingml/2006/main" xmlns:pic="http://schemas.openxmlformats.org/drawingml/2006/picture">
            <wp:extent cx="3670300" cy="12319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70300" cy="1231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矩形选框工具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椭圆选框工具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单行选框工具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单列选框工具</w:t>
        <w:br/>
        <w:br/>
        <w:br/>
      </w:r>
      <w:r>
        <w:rPr>
          <w:sz w:val="16"/>
        </w:rPr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4.</w:t>
        <w:t xml:space="preserve">    </w:t>
      </w:r>
      <w:r>
        <w:rPr>
          <w:sz w:val="24"/>
        </w:rPr>
        <w:t>如下图所示，“猴子”图层的“缩览图”窗口里，右下角的图标代表的是（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759200" cy="27432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59200" cy="2743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“智能对象”，当双击“缩览图”窗口时，会弹出新的文件，并可以进行编辑操作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“像素对象”，当双击“缩览图”窗口时，会弹出新的文件，并可以进行编辑操作</w:t>
        <w:br/>
        <w:br/>
      </w:r>
      <w:r>
        <w:rPr>
          <w:sz w:val="16"/>
        </w:rPr>
        <w:t>C.</w:t>
        <w:t xml:space="preserve">    </w:t>
      </w:r>
      <w:r>
        <w:rPr>
          <w:sz w:val="16"/>
        </w:rPr>
        <w:t>“路径对象”，当双击“缩览图”窗口时，会弹出新的文件，并可以进行编辑操作</w:t>
        <w:br/>
        <w:br/>
      </w:r>
      <w:r>
        <w:rPr>
          <w:sz w:val="16"/>
        </w:rPr>
        <w:t>D.</w:t>
        <w:t xml:space="preserve">    </w:t>
      </w:r>
      <w:r>
        <w:rPr>
          <w:sz w:val="16"/>
        </w:rPr>
        <w:t>“形状图层”，当双击“缩览图”窗口时，会弹出新的文件，并可以进行编辑操作</w:t>
        <w:br/>
        <w:br/>
        <w:br/>
      </w:r>
      <w:r>
        <w:rPr>
          <w:sz w:val="16"/>
        </w:rPr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5.</w:t>
        <w:t xml:space="preserve">    </w:t>
      </w:r>
      <w:r>
        <w:rPr>
          <w:sz w:val="24"/>
        </w:rPr>
        <w:t>如下图所示，若要选中图中的两盆花，正确的操作是（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540000" cy="27051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2705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使用“</w:t>
      </w:r>
      <w:r>
        <w:drawing>
          <wp:inline xmlns:a="http://schemas.openxmlformats.org/drawingml/2006/main" xmlns:pic="http://schemas.openxmlformats.org/drawingml/2006/picture">
            <wp:extent cx="203200" cy="1905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90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”椭圆选框工具，按住“</w:t>
      </w:r>
      <w:r>
        <w:rPr/>
        <w:t>Shift</w:t>
      </w:r>
      <w:r>
        <w:rPr/>
        <w:t>”键添加不同位置的选择区域</w:t>
        <w:br/>
        <w:br/>
      </w:r>
      <w:r>
        <w:rPr/>
        <w:br/>
        <w:t>B.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03200" cy="1905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90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”椭圆选框工具，按住“</w:t>
      </w:r>
      <w:r>
        <w:rPr/>
        <w:t>Alt</w:t>
      </w:r>
      <w:r>
        <w:rPr/>
        <w:t>”键添加不同位置的选择区域</w:t>
        <w:br/>
        <w:br/>
      </w:r>
      <w:r>
        <w:rPr/>
        <w:br/>
        <w:t>C.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15900" cy="1778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177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”魔棒工具，按住“</w:t>
      </w:r>
      <w:r>
        <w:rPr/>
        <w:t>Shift</w:t>
      </w:r>
      <w:r>
        <w:rPr/>
        <w:t>”键添加不同色彩与位置的选择区域</w:t>
        <w:br/>
        <w:br/>
      </w:r>
      <w:r>
        <w:rPr/>
        <w:br/>
        <w:t>D.</w:t>
        <w:t xml:space="preserve">    </w:t>
      </w:r>
      <w:r>
        <w:rPr/>
        <w:t>使用“</w:t>
      </w:r>
      <w:r>
        <w:drawing>
          <wp:inline xmlns:a="http://schemas.openxmlformats.org/drawingml/2006/main" xmlns:pic="http://schemas.openxmlformats.org/drawingml/2006/picture">
            <wp:extent cx="215900" cy="2032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03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”矩形选框工具，按住“</w:t>
      </w:r>
      <w:r>
        <w:rPr/>
        <w:t>Shift</w:t>
      </w:r>
      <w:r>
        <w:rPr/>
        <w:t>”键添加不同位置的选择区域</w:t>
        <w:br/>
        <w:br/>
        <w:br/>
      </w:r>
      <w:r>
        <w:rPr/>
        <w:br/>
        <w:t>正确答案</w:t>
      </w:r>
      <w:r>
        <w:rPr/>
        <w:t>：C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6.</w:t>
        <w:t xml:space="preserve">    </w:t>
      </w:r>
      <w:r>
        <w:rPr>
          <w:sz w:val="24"/>
        </w:rPr>
        <w:t>如下图所示，关于前景色和背景色正确的说法是（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1651000" cy="10922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092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当前前景色的设置为红色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当前前景色的设置为绿色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默认前景色的设置为白色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前景色与背景色不可以对调</w:t>
        <w:br/>
        <w:br/>
        <w:br/>
      </w:r>
      <w:r>
        <w:rPr>
          <w:sz w:val="16"/>
        </w:rPr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7.</w:t>
        <w:t xml:space="preserve">    </w:t>
      </w:r>
      <w:r>
        <w:rPr>
          <w:sz w:val="24"/>
        </w:rPr>
        <w:t>在英文输入状态下，快速调节“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”画笔工具笔触大小的快捷键是（</w:t>
      </w:r>
      <w:r>
        <w:rPr/>
        <w:t xml:space="preserve">  </w:t>
      </w:r>
      <w:r>
        <w:rPr/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“【”缩小、“】”放大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“&lt;”缩小、“&gt;”放大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“</w:t>
      </w:r>
      <w:r>
        <w:rPr>
          <w:sz w:val="16"/>
        </w:rPr>
        <w:t>-</w:t>
      </w:r>
      <w:r>
        <w:rPr>
          <w:sz w:val="16"/>
        </w:rPr>
        <w:t>”缩小、“</w:t>
      </w:r>
      <w:r>
        <w:rPr>
          <w:sz w:val="16"/>
        </w:rPr>
        <w:t>+</w:t>
      </w:r>
      <w:r>
        <w:rPr>
          <w:sz w:val="16"/>
        </w:rPr>
        <w:t>”放大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“</w:t>
      </w:r>
      <w:r>
        <w:rPr>
          <w:sz w:val="16"/>
        </w:rPr>
        <w:t>(</w:t>
      </w:r>
      <w:r>
        <w:rPr>
          <w:sz w:val="16"/>
        </w:rPr>
        <w:t>”缩小、“</w:t>
      </w:r>
      <w:r>
        <w:rPr>
          <w:sz w:val="16"/>
        </w:rPr>
        <w:t>)</w:t>
      </w:r>
      <w:r>
        <w:rPr>
          <w:sz w:val="16"/>
        </w:rPr>
        <w:t>”放大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8.</w:t>
        <w:t xml:space="preserve">    </w:t>
      </w:r>
      <w:r>
        <w:rPr>
          <w:sz w:val="24"/>
        </w:rPr>
        <w:t>如下图所示，若要增加渐变的“色标点”，可进行的操作是（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921000" cy="33401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3340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将鼠标移至渐变色彩区域的下面，然后直接点击空白区域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将鼠标移至现有的任意色标点上，然后直接点击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将鼠标移至左侧现有的色标点上，然后直接点击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将鼠标移至右侧现有的色标点上，然后直接点击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9.</w:t>
        <w:t xml:space="preserve">    </w:t>
      </w:r>
      <w:r>
        <w:rPr>
          <w:sz w:val="24"/>
        </w:rPr>
        <w:t>如下图所示，针对当前页面背景中的图案，正确的描述是（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794000" cy="15875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94000" cy="1587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用“矩形选框工具”选中图标，进行“定义图案”的设置，然后进行图案填充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图标不能进行“定义图案”的设置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用“椭圆选框工具”选中图标，然后进行“定义图案”的设置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用“魔棒工具”选中图标，然后进行“定义图案”的设置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10.</w:t>
        <w:t xml:space="preserve">    </w:t>
      </w:r>
      <w:r>
        <w:rPr>
          <w:sz w:val="24"/>
        </w:rPr>
        <w:t>如下图所示，图中原本一样大小的酒瓶其中一个发生了变换，进行的操作是（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1879600" cy="25019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2501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缩放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旋转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扭曲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透视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11.</w:t>
        <w:t xml:space="preserve">    </w:t>
      </w:r>
      <w:r>
        <w:rPr>
          <w:sz w:val="24"/>
        </w:rPr>
        <w:t>如下图所示，若要修改图中的“探索</w:t>
      </w:r>
      <w:r>
        <w:rPr>
          <w:sz w:val="24"/>
        </w:rPr>
        <w:t xml:space="preserve"> </w:t>
      </w:r>
      <w:r>
        <w:rPr>
          <w:sz w:val="24"/>
        </w:rPr>
        <w:t>求知”文字的字体，可进行的操作是（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848100" cy="23622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362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用“</w:t>
      </w:r>
      <w:r>
        <w:rPr>
          <w:sz w:val="16"/>
        </w:rPr>
        <w:t xml:space="preserve"> </w:t>
      </w:r>
      <w:r>
        <w:drawing>
          <wp:inline xmlns:a="http://schemas.openxmlformats.org/drawingml/2006/main" xmlns:pic="http://schemas.openxmlformats.org/drawingml/2006/picture">
            <wp:extent cx="254000" cy="2032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03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>”横排文字工具选中文字，然后在“字符”浮动面板中修改字体</w:t>
        <w:br/>
        <w:br/>
      </w:r>
      <w:r>
        <w:rPr/>
        <w:br/>
        <w:t>B.</w:t>
        <w:t xml:space="preserve">    </w:t>
      </w:r>
      <w:r>
        <w:rPr/>
        <w:t>用“</w:t>
      </w:r>
      <w:r>
        <w:drawing>
          <wp:inline xmlns:a="http://schemas.openxmlformats.org/drawingml/2006/main" xmlns:pic="http://schemas.openxmlformats.org/drawingml/2006/picture">
            <wp:extent cx="279400" cy="2159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15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>”直排文字工具选中文字，然后在“字符”浮动面板中修改字体</w:t>
        <w:br/>
        <w:br/>
      </w:r>
      <w:r>
        <w:rPr/>
        <w:br/>
        <w:t>C.</w:t>
        <w:t xml:space="preserve">    </w:t>
      </w:r>
      <w:r>
        <w:rPr/>
        <w:t>“</w:t>
      </w:r>
      <w:r>
        <w:rPr/>
        <w:t xml:space="preserve"> </w:t>
      </w:r>
      <w:r>
        <w:drawing>
          <wp:inline xmlns:a="http://schemas.openxmlformats.org/drawingml/2006/main" xmlns:pic="http://schemas.openxmlformats.org/drawingml/2006/picture">
            <wp:extent cx="254000" cy="2159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15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>”直排文字蒙版工具选中文字，然后在“字符”浮动面板中修改字体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279400" cy="2413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41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 </w:t>
      </w:r>
      <w:r>
        <w:rPr/>
        <w:t xml:space="preserve"> </w:t>
      </w:r>
      <w:r>
        <w:rPr/>
        <w:t>”横排文字蒙版工具选中文字，然后在“字符”浮动面板中修改字体</w:t>
        <w:br/>
        <w:br/>
        <w:br/>
      </w:r>
      <w:r>
        <w:rPr/>
        <w:br/>
        <w:t>正确答案</w:t>
      </w:r>
      <w:r>
        <w:rPr/>
        <w:t>：A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12.</w:t>
        <w:t xml:space="preserve">    </w:t>
      </w:r>
      <w:r>
        <w:rPr>
          <w:sz w:val="24"/>
        </w:rPr>
        <w:t>如下图所示，当前文件的色彩模式是（</w:t>
      </w:r>
      <w:r>
        <w:rPr>
          <w:sz w:val="24"/>
        </w:rPr>
        <w:t xml:space="preserve"> </w:t>
      </w:r>
      <w:r>
        <w:rPr>
          <w:sz w:val="24"/>
        </w:rPr>
        <w:t>）</w:t>
        <w:br/>
        <w:br/>
      </w:r>
      <w:r>
        <w:drawing>
          <wp:inline xmlns:a="http://schemas.openxmlformats.org/drawingml/2006/main" xmlns:pic="http://schemas.openxmlformats.org/drawingml/2006/picture">
            <wp:extent cx="3035300" cy="18034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1803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br/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RGB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CMYK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灰度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双色调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13.</w:t>
        <w:t xml:space="preserve">    </w:t>
      </w:r>
      <w:r>
        <w:rPr>
          <w:sz w:val="24"/>
        </w:rPr>
        <w:t>如下图所示，在执行“应用图像”命令时，关于“通道”选项栏，描述错误的是（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111500" cy="26162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616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当前通道可选择“</w:t>
      </w:r>
      <w:r>
        <w:rPr>
          <w:sz w:val="16"/>
        </w:rPr>
        <w:t>RGB</w:t>
      </w:r>
      <w:r>
        <w:rPr>
          <w:sz w:val="16"/>
        </w:rPr>
        <w:t>”选项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当前通道可选择“红”选项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当前通道可选择“黄”选项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当前通道可选择“蓝”选项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14.</w:t>
        <w:t xml:space="preserve">    </w:t>
      </w:r>
      <w:r>
        <w:rPr>
          <w:sz w:val="24"/>
        </w:rPr>
        <w:t>如下图所示，改变左侧包装盒上的圆形区域的色相，可使用的调色命令是（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175000" cy="27178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2717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“色相</w:t>
      </w:r>
      <w:r>
        <w:rPr>
          <w:sz w:val="16"/>
        </w:rPr>
        <w:t>/</w:t>
      </w:r>
      <w:r>
        <w:rPr>
          <w:sz w:val="16"/>
        </w:rPr>
        <w:t>饱和度”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“去色”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“明度</w:t>
      </w:r>
      <w:r>
        <w:rPr>
          <w:sz w:val="16"/>
        </w:rPr>
        <w:t>/</w:t>
      </w:r>
      <w:r>
        <w:rPr>
          <w:sz w:val="16"/>
        </w:rPr>
        <w:t>对比度”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“阴影</w:t>
      </w:r>
      <w:r>
        <w:rPr>
          <w:sz w:val="16"/>
        </w:rPr>
        <w:t>/</w:t>
      </w:r>
      <w:r>
        <w:rPr>
          <w:sz w:val="16"/>
        </w:rPr>
        <w:t>高光”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15.</w:t>
        <w:t xml:space="preserve">    </w:t>
      </w:r>
      <w:r>
        <w:rPr>
          <w:sz w:val="24"/>
        </w:rPr>
        <w:t>如下图所示，图层中“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”图标，代表的是（</w:t>
      </w:r>
      <w:r>
        <w:rPr/>
        <w:t xml:space="preserve">  </w:t>
      </w:r>
      <w:r>
        <w:rPr/>
        <w:t>）</w:t>
        <w:br/>
      </w:r>
      <w:r>
        <w:drawing>
          <wp:inline xmlns:a="http://schemas.openxmlformats.org/drawingml/2006/main" xmlns:pic="http://schemas.openxmlformats.org/drawingml/2006/picture">
            <wp:extent cx="3619500" cy="1651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6510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同一个图层组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链接图层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图层样式</w:t>
      </w:r>
      <w:r>
        <w:rPr>
          <w:sz w:val="16"/>
        </w:rPr>
        <w:t xml:space="preserve"> 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调整图层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16.</w:t>
        <w:t xml:space="preserve">    </w:t>
      </w:r>
      <w:r>
        <w:rPr>
          <w:sz w:val="24"/>
        </w:rPr>
        <w:t>如下图所示，笔记本封面上的图案及文字之所以有立体效果，采用的方法是（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606800" cy="30099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606800" cy="3009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图案及文字应用了“图层样式”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图案及文字应用了“图层蒙版”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图案及文字应用了“调整层”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图案及文字应用了“【链接图层”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17.</w:t>
        <w:t xml:space="preserve">    </w:t>
      </w:r>
      <w:r>
        <w:rPr>
          <w:sz w:val="24"/>
        </w:rPr>
        <w:t>如下图所示，若要编辑路径上的“锚点”应使用的工具是（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794000" cy="25273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0" cy="2527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3683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  </w:t>
      </w:r>
      <w:r>
        <w:rPr/>
        <w:t>”路径选择工具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318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 </w:t>
      </w:r>
      <w:r>
        <w:rPr/>
        <w:t xml:space="preserve"> </w:t>
      </w:r>
      <w:r>
        <w:rPr/>
        <w:t>”直接选择工具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>”移动工具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064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 xml:space="preserve"> </w:t>
      </w:r>
      <w:r>
        <w:rPr/>
        <w:t>”钢笔工具</w:t>
        <w:br/>
        <w:br/>
        <w:br/>
      </w:r>
      <w:r>
        <w:rPr/>
        <w:br/>
        <w:t>正确答案</w:t>
      </w:r>
      <w:r>
        <w:rPr/>
        <w:t>：B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18.</w:t>
        <w:t xml:space="preserve">    </w:t>
      </w:r>
      <w:r>
        <w:rPr>
          <w:sz w:val="24"/>
        </w:rPr>
        <w:t>如下图所示，选择了文件中某个区域的红色，若想将文件中全部的红色选中，应执行的操作是（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508500" cy="18796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执行菜单“选择扩大选取”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执行菜单“选择选取相似”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执行菜单“选择变换选区”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执行菜单“选择全部”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19.</w:t>
        <w:t xml:space="preserve">    </w:t>
      </w:r>
      <w:r>
        <w:rPr>
          <w:sz w:val="24"/>
        </w:rPr>
        <w:t>下列关于</w:t>
      </w:r>
      <w:r>
        <w:rPr>
          <w:sz w:val="24"/>
        </w:rPr>
        <w:t>Photoshop</w:t>
      </w:r>
      <w:r>
        <w:rPr>
          <w:sz w:val="24"/>
        </w:rPr>
        <w:t>中的“滤镜”与</w:t>
      </w:r>
      <w:r>
        <w:rPr>
          <w:sz w:val="24"/>
        </w:rPr>
        <w:t>Illustrator</w:t>
      </w:r>
      <w:r>
        <w:rPr>
          <w:sz w:val="24"/>
        </w:rPr>
        <w:t>中的“效果”描述正确的是（</w:t>
      </w:r>
      <w:r>
        <w:rPr>
          <w:sz w:val="24"/>
        </w:rPr>
        <w:t xml:space="preserve"> 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滤镜与效果仅仅是分类上的不同，并没有实质性的区别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使用</w:t>
      </w:r>
      <w:r>
        <w:rPr>
          <w:sz w:val="16"/>
        </w:rPr>
        <w:t>Photoshop</w:t>
      </w:r>
      <w:r>
        <w:rPr>
          <w:sz w:val="16"/>
        </w:rPr>
        <w:t>的“</w:t>
      </w:r>
      <w:r>
        <w:rPr>
          <w:sz w:val="16"/>
        </w:rPr>
        <w:t>Filter&gt;Distort&gt;Glass</w:t>
      </w:r>
      <w:r>
        <w:rPr>
          <w:sz w:val="16"/>
        </w:rPr>
        <w:t>（滤镜</w:t>
      </w:r>
      <w:r>
        <w:rPr>
          <w:sz w:val="16"/>
        </w:rPr>
        <w:t>&gt;</w:t>
      </w:r>
      <w:r>
        <w:rPr>
          <w:sz w:val="16"/>
        </w:rPr>
        <w:t>扭曲</w:t>
      </w:r>
      <w:r>
        <w:rPr>
          <w:sz w:val="16"/>
        </w:rPr>
        <w:t>&gt;</w:t>
      </w:r>
      <w:r>
        <w:rPr>
          <w:sz w:val="16"/>
        </w:rPr>
        <w:t>玻璃）”和</w:t>
      </w:r>
      <w:r>
        <w:rPr>
          <w:sz w:val="16"/>
        </w:rPr>
        <w:t>Illustrator</w:t>
      </w:r>
      <w:r>
        <w:rPr>
          <w:sz w:val="16"/>
        </w:rPr>
        <w:t>的“</w:t>
      </w:r>
      <w:r>
        <w:rPr>
          <w:sz w:val="16"/>
        </w:rPr>
        <w:t>Effect&gt;Distort&gt;Glass</w:t>
      </w:r>
      <w:r>
        <w:rPr>
          <w:sz w:val="16"/>
        </w:rPr>
        <w:t>（滤镜</w:t>
      </w:r>
      <w:r>
        <w:rPr>
          <w:sz w:val="16"/>
        </w:rPr>
        <w:t>&gt;</w:t>
      </w:r>
      <w:r>
        <w:rPr>
          <w:sz w:val="16"/>
        </w:rPr>
        <w:t>扭曲</w:t>
      </w:r>
      <w:r>
        <w:rPr>
          <w:sz w:val="16"/>
        </w:rPr>
        <w:t>&gt;</w:t>
      </w:r>
      <w:r>
        <w:rPr>
          <w:sz w:val="16"/>
        </w:rPr>
        <w:t>玻璃）”可以获得同样的视觉效果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滤镜只针对矢量图形，而效果只针对像素图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使用命令“</w:t>
      </w:r>
      <w:r>
        <w:rPr>
          <w:sz w:val="16"/>
        </w:rPr>
        <w:t>Effect&gt;Rasterize</w:t>
      </w:r>
      <w:r>
        <w:rPr>
          <w:sz w:val="16"/>
        </w:rPr>
        <w:t>（效果</w:t>
      </w:r>
      <w:r>
        <w:rPr>
          <w:sz w:val="16"/>
        </w:rPr>
        <w:t>&gt;</w:t>
      </w:r>
      <w:r>
        <w:rPr>
          <w:sz w:val="16"/>
        </w:rPr>
        <w:t>栅格化）”可以将矢量图形栅格化</w:t>
        <w:br/>
        <w:br/>
        <w:br/>
      </w:r>
      <w:r>
        <w:rPr>
          <w:sz w:val="16"/>
        </w:rPr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20.</w:t>
        <w:t xml:space="preserve">    </w:t>
      </w:r>
      <w:r>
        <w:rPr>
          <w:sz w:val="24"/>
        </w:rPr>
        <w:t>如下图所示，当前文件的创作动画的方式是（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648200" cy="18796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单选题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蒙版动画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逐帧动画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路径动画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拍摄动画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21.</w:t>
        <w:t xml:space="preserve">    </w:t>
      </w:r>
      <w:r>
        <w:rPr>
          <w:sz w:val="24"/>
        </w:rPr>
        <w:t>将当前文件按</w:t>
      </w:r>
      <w:r>
        <w:rPr>
          <w:sz w:val="24"/>
        </w:rPr>
        <w:t>100%</w:t>
      </w:r>
      <w:r>
        <w:rPr>
          <w:sz w:val="24"/>
        </w:rPr>
        <w:t>的比例显示的操作是（</w:t>
      </w:r>
      <w:r>
        <w:rPr>
          <w:sz w:val="24"/>
        </w:rPr>
        <w:t xml:space="preserve"> 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双击“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”抓手工具</w:t>
        <w:br/>
        <w:br/>
      </w:r>
      <w:r>
        <w:rPr/>
        <w:br/>
        <w:t>B.</w:t>
        <w:t xml:space="preserve">    </w:t>
      </w:r>
      <w:r>
        <w:rPr/>
        <w:t>双击“</w:t>
      </w:r>
      <w:r>
        <w:drawing>
          <wp:inline xmlns:a="http://schemas.openxmlformats.org/drawingml/2006/main" xmlns:pic="http://schemas.openxmlformats.org/drawingml/2006/picture">
            <wp:extent cx="482600" cy="4445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”缩放工具</w:t>
        <w:br/>
        <w:br/>
      </w:r>
      <w:r>
        <w:rPr/>
        <w:br/>
        <w:t>C.</w:t>
        <w:t xml:space="preserve">    </w:t>
      </w:r>
      <w:r>
        <w:rPr/>
        <w:t>双击“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”移动工具</w:t>
        <w:br/>
        <w:br/>
      </w:r>
      <w:r>
        <w:rPr/>
        <w:br/>
        <w:t>D.</w:t>
        <w:t xml:space="preserve">    </w:t>
      </w:r>
      <w:r>
        <w:rPr/>
        <w:t>执行菜单“视图</w:t>
      </w:r>
      <w:r>
        <w:rPr/>
        <w:t>100%</w:t>
      </w:r>
      <w:r>
        <w:rPr/>
        <w:t>”</w:t>
        <w:br/>
        <w:br/>
        <w:br/>
      </w:r>
      <w:r>
        <w:rPr/>
        <w:br/>
        <w:t>正确答案</w:t>
      </w:r>
      <w:r>
        <w:rPr/>
        <w:t>：B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22.</w:t>
        <w:t xml:space="preserve">    </w:t>
      </w:r>
      <w:r>
        <w:rPr>
          <w:sz w:val="24"/>
        </w:rPr>
        <w:t>如下图所示，关于选择正确的说法是（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378200" cy="18796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 椭圆选框工具,可选择“</w:t>
      </w:r>
      <w:r>
        <w:drawing>
          <wp:inline xmlns:a="http://schemas.openxmlformats.org/drawingml/2006/main" xmlns:pic="http://schemas.openxmlformats.org/drawingml/2006/picture">
            <wp:extent cx="482600" cy="53340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5334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”这个圆形组合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 矩形选框工具,可选择“</w:t>
      </w:r>
      <w:r>
        <w:drawing>
          <wp:inline xmlns:a="http://schemas.openxmlformats.org/drawingml/2006/main" xmlns:pic="http://schemas.openxmlformats.org/drawingml/2006/picture">
            <wp:extent cx="635000" cy="38100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”这个矩形组合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57200"/>
            <wp:docPr id="43" name="Picture 4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 椭圆选框工具不能画正圆选择框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44" name="Picture 4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 矩形选框工具不能画正方形选择框</w:t>
        <w:br/>
        <w:br/>
        <w:br/>
      </w:r>
      <w:r>
        <w:rPr/>
        <w:br/>
        <w:t>正确答案</w:t>
      </w:r>
      <w:r>
        <w:rPr/>
        <w:t>：A 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23.</w:t>
        <w:t xml:space="preserve">    </w:t>
      </w:r>
      <w:r>
        <w:rPr>
          <w:sz w:val="24"/>
        </w:rPr>
        <w:t>下列选项中，对“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45" name="Picture 4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”画笔工具在使用时产生的绘图效果有影响的参数是（</w:t>
      </w:r>
      <w:r>
        <w:rPr/>
        <w:t xml:space="preserve">  </w:t>
      </w:r>
      <w:r>
        <w:rPr/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画笔的“大小”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画笔的“硬度”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画笔的“不透明度”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画笔的“流量”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 C 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24.</w:t>
        <w:t xml:space="preserve">    </w:t>
      </w:r>
      <w:r>
        <w:rPr>
          <w:sz w:val="24"/>
        </w:rPr>
        <w:t>如下图所示，图中药瓶发生了空间上的位置和大小的变换，进行的操作是（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251200" cy="2578100"/>
            <wp:docPr id="46" name="Picture 4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578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缩放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旋转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扭曲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透视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25.</w:t>
        <w:t xml:space="preserve">    </w:t>
      </w:r>
      <w:r>
        <w:rPr>
          <w:sz w:val="24"/>
        </w:rPr>
        <w:t>如下图所示，当将“</w:t>
      </w:r>
      <w:r>
        <w:rPr>
          <w:sz w:val="24"/>
        </w:rPr>
        <w:t>CONNECTION</w:t>
      </w:r>
      <w:r>
        <w:rPr>
          <w:sz w:val="24"/>
        </w:rPr>
        <w:t>”文字层转变成图像层时，下列说法正确的是（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886200" cy="2133600"/>
            <wp:docPr id="47" name="Picture 4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133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文字是通过“栅格化文字”命令，将文字转变成了图像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当执行了“栅格化文字”操作后，文字将不能修改字体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当执行了“栅格化文字”操作后，文字将不能应用图层样式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当执行了“栅格化文字”操作后，文字只是保留了字的形态，也就是图像，不具备任何文字属性的调整功能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B 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26.</w:t>
        <w:t xml:space="preserve">    </w:t>
      </w:r>
      <w:r>
        <w:rPr>
          <w:sz w:val="24"/>
        </w:rPr>
        <w:t>如下图所示，针对“通道”描述正确的是（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2133600" cy="2273300"/>
            <wp:docPr id="48" name="Picture 4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273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点击“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49" name="Picture 4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”可直接创建一个“</w:t>
      </w:r>
      <w:r>
        <w:rPr/>
        <w:t>Alpha</w:t>
      </w:r>
      <w:r>
        <w:rPr/>
        <w:t>”通道</w:t>
        <w:br/>
        <w:br/>
      </w:r>
      <w:r>
        <w:rPr/>
        <w:br/>
        <w:t>B.</w:t>
        <w:t xml:space="preserve">    </w:t>
      </w:r>
      <w:r>
        <w:rPr/>
        <w:t>选中任意通道，然后点击“</w:t>
      </w:r>
      <w:r>
        <w:drawing>
          <wp:inline xmlns:a="http://schemas.openxmlformats.org/drawingml/2006/main" xmlns:pic="http://schemas.openxmlformats.org/drawingml/2006/picture">
            <wp:extent cx="381000" cy="342900"/>
            <wp:docPr id="50" name="Picture 5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42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”图标，可将其删除</w:t>
        <w:br/>
        <w:br/>
      </w:r>
      <w:r>
        <w:rPr/>
        <w:br/>
        <w:t>C.</w:t>
        <w:t xml:space="preserve">    </w:t>
      </w:r>
      <w:r>
        <w:rPr/>
        <w:t>当执行“存储选区”命令后，选择区将保存于通道中，并以</w:t>
      </w:r>
      <w:r>
        <w:rPr/>
        <w:t>Alpha+</w:t>
      </w:r>
      <w:r>
        <w:rPr/>
        <w:t>序号，来进行新通道命名</w:t>
        <w:br/>
        <w:br/>
      </w:r>
      <w:r>
        <w:rPr/>
        <w:br/>
        <w:t>D.</w:t>
        <w:t xml:space="preserve">    </w:t>
      </w:r>
      <w:r>
        <w:rPr/>
        <w:t>通道能够创建选择区域</w:t>
        <w:br/>
        <w:br/>
        <w:br/>
      </w:r>
      <w:r>
        <w:rPr/>
        <w:br/>
        <w:t>正确答案</w:t>
      </w:r>
      <w:r>
        <w:rPr/>
        <w:t>：A B C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27.</w:t>
        <w:t xml:space="preserve">    </w:t>
      </w:r>
      <w:r>
        <w:rPr>
          <w:sz w:val="24"/>
        </w:rPr>
        <w:t>如下图所示，关于图层中“</w:t>
      </w:r>
      <w:r>
        <w:drawing>
          <wp:inline xmlns:a="http://schemas.openxmlformats.org/drawingml/2006/main" xmlns:pic="http://schemas.openxmlformats.org/drawingml/2006/picture">
            <wp:extent cx="444500" cy="419100"/>
            <wp:docPr id="51" name="Picture 5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”图标，错误的解释是（</w:t>
      </w:r>
      <w:r>
        <w:rPr/>
        <w:t xml:space="preserve">  </w:t>
      </w:r>
      <w:r>
        <w:rPr/>
        <w:t>）</w:t>
        <w:br/>
      </w:r>
      <w:r>
        <w:drawing>
          <wp:inline xmlns:a="http://schemas.openxmlformats.org/drawingml/2006/main" xmlns:pic="http://schemas.openxmlformats.org/drawingml/2006/picture">
            <wp:extent cx="2349500" cy="3213100"/>
            <wp:docPr id="52" name="Picture 5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3213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同一个图层组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链接图层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图层样式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调整图层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C D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28.</w:t>
        <w:t xml:space="preserve">    </w:t>
      </w:r>
      <w:r>
        <w:rPr>
          <w:sz w:val="24"/>
        </w:rPr>
        <w:t>在绘制图形时，图形与图形之间常用的运算关系是（</w:t>
      </w:r>
      <w:r>
        <w:rPr>
          <w:sz w:val="24"/>
        </w:rPr>
        <w:t xml:space="preserve">  </w:t>
      </w:r>
      <w:r>
        <w:rPr>
          <w:sz w:val="24"/>
        </w:rPr>
        <w:t>）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406400"/>
            <wp:docPr id="53" name="Picture 5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”合并形状</w:t>
        <w:br/>
        <w:br/>
      </w:r>
      <w:r>
        <w:rPr/>
        <w:br/>
        <w:t>B.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69900"/>
            <wp:docPr id="54" name="Picture 5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”减去顶层形状</w:t>
        <w:br/>
        <w:br/>
      </w:r>
      <w:r>
        <w:rPr/>
        <w:br/>
        <w:t>C.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82600" cy="469900"/>
            <wp:docPr id="55" name="Picture 5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”与形状区域相交</w:t>
        <w:br/>
        <w:br/>
      </w:r>
      <w:r>
        <w:rPr/>
        <w:br/>
        <w:t>D.</w:t>
        <w:t xml:space="preserve">    </w:t>
      </w:r>
      <w:r>
        <w:rPr/>
        <w:t>“</w:t>
      </w:r>
      <w:r>
        <w:drawing>
          <wp:inline xmlns:a="http://schemas.openxmlformats.org/drawingml/2006/main" xmlns:pic="http://schemas.openxmlformats.org/drawingml/2006/picture">
            <wp:extent cx="469900" cy="431800"/>
            <wp:docPr id="56" name="Picture 5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”排除重叠形状</w:t>
        <w:br/>
        <w:br/>
        <w:br/>
      </w:r>
      <w:r>
        <w:rPr/>
        <w:br/>
        <w:t>正确答案</w:t>
      </w:r>
      <w:r>
        <w:rPr/>
        <w:t>：A B C D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29.</w:t>
        <w:t xml:space="preserve">    </w:t>
      </w:r>
      <w:r>
        <w:rPr>
          <w:sz w:val="24"/>
        </w:rPr>
        <w:t>如下图所示，若要将文件中全部的“深灰色”选中，可执行的操作是（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3251200" cy="2603500"/>
            <wp:docPr id="57" name="Picture 5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603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将“</w:t>
      </w:r>
      <w:r>
        <w:drawing>
          <wp:inline xmlns:a="http://schemas.openxmlformats.org/drawingml/2006/main" xmlns:pic="http://schemas.openxmlformats.org/drawingml/2006/picture">
            <wp:extent cx="482600" cy="368300"/>
            <wp:docPr id="58" name="Picture 5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”魔棒工具的“连续”选项勾选掉，然后点击文件中的深灰色</w:t>
        <w:br/>
        <w:br/>
      </w:r>
      <w:r>
        <w:rPr/>
        <w:br/>
        <w:t>B.</w:t>
        <w:t xml:space="preserve">    </w:t>
      </w:r>
      <w:r>
        <w:rPr/>
        <w:t>执行菜单“选择色彩范围”用吸管工具点击文件中的深灰色，并调整“颜色容差”数值</w:t>
        <w:br/>
        <w:br/>
      </w:r>
      <w:r>
        <w:rPr/>
        <w:t>C.</w:t>
        <w:t xml:space="preserve">    </w:t>
      </w:r>
      <w:r>
        <w:rPr/>
        <w:t>执行菜单“选择变换选区”</w:t>
        <w:br/>
        <w:br/>
      </w:r>
      <w:r>
        <w:rPr/>
        <w:br/>
        <w:t>D.</w:t>
        <w:t xml:space="preserve">    </w:t>
      </w:r>
      <w:r>
        <w:rPr/>
        <w:t>执行菜单“选择全部”</w:t>
        <w:br/>
        <w:br/>
        <w:br/>
      </w:r>
      <w:r>
        <w:rPr/>
        <w:br/>
        <w:t>正确答案</w:t>
      </w:r>
      <w:r>
        <w:rPr/>
        <w:t>：A B</w:t>
        <w:br/>
      </w:r>
      <w:r>
        <w:rPr/>
        <w:t>答案解释</w:t>
      </w:r>
      <w:r>
        <w:rPr/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30.</w:t>
        <w:t xml:space="preserve">    </w:t>
      </w:r>
      <w:r>
        <w:rPr>
          <w:sz w:val="24"/>
        </w:rPr>
        <w:t>如下图所示，左侧的两张图应用了画笔库的“艺术效果”，这两项是（</w:t>
      </w:r>
      <w:r>
        <w:rPr>
          <w:sz w:val="24"/>
        </w:rPr>
        <w:t xml:space="preserve"> </w:t>
      </w:r>
      <w:r>
        <w:rPr>
          <w:sz w:val="24"/>
        </w:rPr>
        <w:t>）</w:t>
        <w:br/>
      </w:r>
      <w:r>
        <w:drawing>
          <wp:inline xmlns:a="http://schemas.openxmlformats.org/drawingml/2006/main" xmlns:pic="http://schemas.openxmlformats.org/drawingml/2006/picture">
            <wp:extent cx="4102100" cy="2781300"/>
            <wp:docPr id="59" name="Picture 5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102100" cy="2781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多选题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彩色铅笔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木刻</w:t>
        <w:br/>
        <w:br/>
      </w:r>
      <w:r>
        <w:rPr>
          <w:sz w:val="16"/>
        </w:rPr>
        <w:br/>
        <w:t>C.</w:t>
        <w:t xml:space="preserve">    </w:t>
      </w:r>
      <w:r>
        <w:rPr>
          <w:sz w:val="16"/>
        </w:rPr>
        <w:t>塑料包装</w:t>
        <w:br/>
        <w:br/>
      </w:r>
      <w:r>
        <w:rPr>
          <w:sz w:val="16"/>
        </w:rPr>
        <w:br/>
        <w:t>D.</w:t>
        <w:t xml:space="preserve">    </w:t>
      </w:r>
      <w:r>
        <w:rPr>
          <w:sz w:val="16"/>
        </w:rPr>
        <w:t>霓红灯光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 C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31.</w:t>
        <w:t xml:space="preserve">    </w:t>
      </w:r>
      <w:r>
        <w:rPr>
          <w:sz w:val="24"/>
        </w:rPr>
        <w:t>Photoshop</w:t>
      </w:r>
      <w:r>
        <w:rPr>
          <w:sz w:val="24"/>
        </w:rPr>
        <w:t>面向的操作元素是像素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32.</w:t>
        <w:t xml:space="preserve">    </w:t>
      </w:r>
      <w:r>
        <w:rPr>
          <w:sz w:val="24"/>
        </w:rPr>
        <w:t>以</w:t>
      </w:r>
      <w:r>
        <w:rPr>
          <w:sz w:val="24"/>
        </w:rPr>
        <w:t xml:space="preserve"> Photoshop </w:t>
      </w:r>
      <w:r>
        <w:rPr>
          <w:sz w:val="24"/>
        </w:rPr>
        <w:t>格式</w:t>
      </w:r>
      <w:r>
        <w:rPr>
          <w:sz w:val="24"/>
        </w:rPr>
        <w:t xml:space="preserve"> (.psd) </w:t>
      </w:r>
      <w:r>
        <w:rPr>
          <w:sz w:val="24"/>
        </w:rPr>
        <w:t>保存图像将可以保留图层、类型及其他可编辑的</w:t>
      </w:r>
      <w:r>
        <w:rPr>
          <w:sz w:val="24"/>
        </w:rPr>
        <w:t xml:space="preserve"> Photoshop </w:t>
      </w:r>
      <w:r>
        <w:rPr>
          <w:sz w:val="24"/>
        </w:rPr>
        <w:t>属性。如果仍然需要对图像进行处理，最好以</w:t>
      </w:r>
      <w:r>
        <w:rPr>
          <w:sz w:val="24"/>
        </w:rPr>
        <w:t xml:space="preserve"> PSD </w:t>
      </w:r>
      <w:r>
        <w:rPr>
          <w:sz w:val="24"/>
        </w:rPr>
        <w:t>的格式保存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33.</w:t>
        <w:t xml:space="preserve">    </w:t>
      </w:r>
      <w:r>
        <w:rPr>
          <w:sz w:val="24"/>
        </w:rPr>
        <w:t>如下图所示，若要选择图像中“替抗富硒蛋”这几个字，应使用“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60" name="Picture 6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”套索工具</w:t>
        <w:br/>
      </w:r>
      <w:r>
        <w:drawing>
          <wp:inline xmlns:a="http://schemas.openxmlformats.org/drawingml/2006/main" xmlns:pic="http://schemas.openxmlformats.org/drawingml/2006/picture">
            <wp:extent cx="3695700" cy="1562100"/>
            <wp:docPr id="61" name="Picture 6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1562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34.</w:t>
        <w:t xml:space="preserve">    </w:t>
      </w:r>
      <w:r>
        <w:rPr>
          <w:sz w:val="24"/>
        </w:rPr>
        <w:t>“</w:t>
      </w:r>
      <w:r>
        <w:drawing>
          <wp:inline xmlns:a="http://schemas.openxmlformats.org/drawingml/2006/main" xmlns:pic="http://schemas.openxmlformats.org/drawingml/2006/picture">
            <wp:extent cx="482600" cy="431800"/>
            <wp:docPr id="62" name="Picture 6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”属于图层锁定范围的图标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35.</w:t>
        <w:t xml:space="preserve">    </w:t>
      </w:r>
      <w:r>
        <w:rPr>
          <w:sz w:val="24"/>
        </w:rPr>
        <w:t>如下图所示，选择背景中的放射状红、蓝条纹，可使用“</w:t>
      </w:r>
      <w:r>
        <w:drawing>
          <wp:inline xmlns:a="http://schemas.openxmlformats.org/drawingml/2006/main" xmlns:pic="http://schemas.openxmlformats.org/drawingml/2006/picture">
            <wp:extent cx="482600" cy="444500"/>
            <wp:docPr id="63" name="Picture 6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”矩形选框工具进行红、蓝条纹的选择。</w:t>
        <w:br/>
      </w:r>
      <w:r>
        <w:drawing>
          <wp:inline xmlns:a="http://schemas.openxmlformats.org/drawingml/2006/main" xmlns:pic="http://schemas.openxmlformats.org/drawingml/2006/picture">
            <wp:extent cx="3302000" cy="1574800"/>
            <wp:docPr id="64" name="Picture 6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0" cy="1574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36.</w:t>
        <w:t xml:space="preserve">    </w:t>
      </w:r>
      <w:r>
        <w:rPr>
          <w:sz w:val="24"/>
        </w:rPr>
        <w:t>如下图所示，当点击“拾色器”浮动面板中的“添加到色板”按钮时，色彩会自动添加至“图层”浮动面板</w:t>
        <w:br/>
      </w:r>
      <w:r>
        <w:drawing>
          <wp:inline xmlns:a="http://schemas.openxmlformats.org/drawingml/2006/main" xmlns:pic="http://schemas.openxmlformats.org/drawingml/2006/picture">
            <wp:extent cx="3860800" cy="1333500"/>
            <wp:docPr id="65" name="Picture 6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860800" cy="13335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37.</w:t>
        <w:t xml:space="preserve">    </w:t>
      </w:r>
      <w:r>
        <w:rPr>
          <w:sz w:val="24"/>
        </w:rPr>
        <w:t>画笔“不透明度”的设置，对“</w:t>
      </w:r>
      <w:r>
        <w:drawing>
          <wp:inline xmlns:a="http://schemas.openxmlformats.org/drawingml/2006/main" xmlns:pic="http://schemas.openxmlformats.org/drawingml/2006/picture">
            <wp:extent cx="482600" cy="381000"/>
            <wp:docPr id="66" name="Picture 6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”画笔工具在绘画时着色的深浅有直接的影响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38.</w:t>
        <w:t xml:space="preserve">    </w:t>
      </w:r>
      <w:r>
        <w:rPr>
          <w:sz w:val="24"/>
        </w:rPr>
        <w:t>如下图所示，若要增加渐变的“色标点”，可将鼠标移至渐变色彩区域的下面，然后直接点击空白区域</w:t>
        <w:br/>
      </w:r>
      <w:r>
        <w:drawing>
          <wp:inline xmlns:a="http://schemas.openxmlformats.org/drawingml/2006/main" xmlns:pic="http://schemas.openxmlformats.org/drawingml/2006/picture">
            <wp:extent cx="2400300" cy="2743200"/>
            <wp:docPr id="67" name="Picture 6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7432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39.</w:t>
        <w:t xml:space="preserve">    </w:t>
      </w:r>
      <w:r>
        <w:rPr>
          <w:sz w:val="24"/>
        </w:rPr>
        <w:t>用“椭圆选框工具”选中图像，可进行“定义图案”的设置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40.</w:t>
        <w:t xml:space="preserve">    </w:t>
      </w:r>
      <w:r>
        <w:rPr>
          <w:sz w:val="24"/>
        </w:rPr>
        <w:t>如下图所示，图中两个原本一样大小的酒杯，其中一个发生了变换，进行的操作是旋转</w:t>
        <w:br/>
      </w:r>
      <w:r>
        <w:drawing>
          <wp:inline xmlns:a="http://schemas.openxmlformats.org/drawingml/2006/main" xmlns:pic="http://schemas.openxmlformats.org/drawingml/2006/picture">
            <wp:extent cx="3378200" cy="2311400"/>
            <wp:docPr id="68" name="Picture 6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23114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41.</w:t>
        <w:t xml:space="preserve">    </w:t>
      </w:r>
      <w:r>
        <w:rPr>
          <w:sz w:val="24"/>
        </w:rPr>
        <w:t>字间距不属于字符面板中存在的功能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42.</w:t>
        <w:t xml:space="preserve">    </w:t>
      </w:r>
      <w:r>
        <w:rPr>
          <w:sz w:val="24"/>
        </w:rPr>
        <w:t>如下图所示，当前文件的色彩模式是</w:t>
      </w:r>
      <w:r>
        <w:rPr>
          <w:sz w:val="24"/>
        </w:rPr>
        <w:t>RGB</w:t>
      </w:r>
      <w:r>
        <w:rPr>
          <w:sz w:val="24"/>
        </w:rPr>
        <w:t>色彩模式</w:t>
        <w:br/>
      </w:r>
      <w:r>
        <w:drawing>
          <wp:inline xmlns:a="http://schemas.openxmlformats.org/drawingml/2006/main" xmlns:pic="http://schemas.openxmlformats.org/drawingml/2006/picture">
            <wp:extent cx="2425700" cy="2273300"/>
            <wp:docPr id="69" name="Picture 6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22733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43.</w:t>
        <w:t xml:space="preserve">    </w:t>
      </w:r>
      <w:r>
        <w:rPr>
          <w:sz w:val="24"/>
        </w:rPr>
        <w:t>如下图所示，若要复制蓝色通道，首先回到蓝色通道，然后按住蓝色通道拖拽至“</w:t>
      </w:r>
      <w:r>
        <w:drawing>
          <wp:inline xmlns:a="http://schemas.openxmlformats.org/drawingml/2006/main" xmlns:pic="http://schemas.openxmlformats.org/drawingml/2006/picture">
            <wp:extent cx="482600" cy="419100"/>
            <wp:docPr id="70" name="Picture 7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”图标、然后松手，就能创建一个新的“蓝</w:t>
      </w:r>
      <w:r>
        <w:rPr/>
        <w:t xml:space="preserve">  </w:t>
      </w:r>
      <w:r>
        <w:rPr/>
        <w:t>拷贝”通道</w:t>
        <w:br/>
      </w:r>
      <w:r>
        <w:drawing>
          <wp:inline xmlns:a="http://schemas.openxmlformats.org/drawingml/2006/main" xmlns:pic="http://schemas.openxmlformats.org/drawingml/2006/picture">
            <wp:extent cx="2324100" cy="2336800"/>
            <wp:docPr id="71" name="Picture 7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3368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44.</w:t>
        <w:t xml:space="preserve">    </w:t>
      </w:r>
      <w:r>
        <w:rPr>
          <w:sz w:val="24"/>
        </w:rPr>
        <w:t>“</w:t>
      </w:r>
      <w:r>
        <w:drawing>
          <wp:inline xmlns:a="http://schemas.openxmlformats.org/drawingml/2006/main" xmlns:pic="http://schemas.openxmlformats.org/drawingml/2006/picture">
            <wp:extent cx="622300" cy="558800"/>
            <wp:docPr id="72" name="Picture 7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22300" cy="558800"/>
                    </a:xfrm>
                    <a:prstGeom prst="rect"/>
                  </pic:spPr>
                </pic:pic>
              </a:graphicData>
            </a:graphic>
          </wp:inline>
        </w:drawing>
        <w:br/>
      </w:r>
      <w:r>
        <w:rPr/>
        <w:t>”涂抹工具不可将图像中的像素进行移动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45.</w:t>
        <w:t xml:space="preserve">    </w:t>
      </w:r>
      <w:r>
        <w:rPr>
          <w:sz w:val="24"/>
        </w:rPr>
        <w:t>如下图所示，将左侧的一张图合并进右侧的手提袋封面设计效果，可选用的方法是设置图层的混合模式</w:t>
        <w:br/>
      </w:r>
      <w:r>
        <w:drawing>
          <wp:inline xmlns:a="http://schemas.openxmlformats.org/drawingml/2006/main" xmlns:pic="http://schemas.openxmlformats.org/drawingml/2006/picture">
            <wp:extent cx="4114800" cy="2197100"/>
            <wp:docPr id="73" name="Picture 7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1971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46.</w:t>
        <w:t xml:space="preserve">    </w:t>
      </w:r>
      <w:r>
        <w:rPr>
          <w:sz w:val="24"/>
        </w:rPr>
        <w:t>如下图所示，若将下面的“微世纪”图层中的图层样式复制给上面“微世纪</w:t>
      </w:r>
      <w:r>
        <w:rPr>
          <w:sz w:val="24"/>
        </w:rPr>
        <w:t xml:space="preserve"> </w:t>
      </w:r>
      <w:r>
        <w:rPr>
          <w:sz w:val="24"/>
        </w:rPr>
        <w:t>复制”一层，首先选中“微世纪”图层，然后按住“</w:t>
      </w:r>
      <w:r>
        <w:rPr>
          <w:sz w:val="24"/>
        </w:rPr>
        <w:t>Alt</w:t>
      </w:r>
      <w:r>
        <w:rPr>
          <w:sz w:val="24"/>
        </w:rPr>
        <w:t>”键将鼠标按在“</w:t>
      </w:r>
      <w:r>
        <w:rPr>
          <w:sz w:val="24"/>
        </w:rPr>
        <w:t>fx</w:t>
      </w:r>
      <w:r>
        <w:rPr>
          <w:sz w:val="24"/>
        </w:rPr>
        <w:t>”上，然后拖拽至“微世纪</w:t>
      </w:r>
      <w:r>
        <w:rPr>
          <w:sz w:val="24"/>
        </w:rPr>
        <w:t xml:space="preserve"> </w:t>
      </w:r>
      <w:r>
        <w:rPr>
          <w:sz w:val="24"/>
        </w:rPr>
        <w:t>复制”一层</w:t>
        <w:br/>
      </w:r>
      <w:r>
        <w:drawing>
          <wp:inline xmlns:a="http://schemas.openxmlformats.org/drawingml/2006/main" xmlns:pic="http://schemas.openxmlformats.org/drawingml/2006/picture">
            <wp:extent cx="4673600" cy="2120900"/>
            <wp:docPr id="74" name="Picture 7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673600" cy="21209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47.</w:t>
        <w:t xml:space="preserve">    </w:t>
      </w:r>
      <w:r>
        <w:rPr>
          <w:sz w:val="24"/>
        </w:rPr>
        <w:t>在绘制图形时，图形与图形之间不能产生运算关系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：B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48.</w:t>
        <w:t xml:space="preserve">    </w:t>
      </w:r>
      <w:r>
        <w:rPr>
          <w:sz w:val="24"/>
        </w:rPr>
        <w:t>不能将滤镜应用于位图模式或索引颜色的图像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49.</w:t>
        <w:t xml:space="preserve">    </w:t>
      </w:r>
      <w:r>
        <w:rPr>
          <w:sz w:val="24"/>
        </w:rPr>
        <w:t>如下图所示，当前文件的创作动画的方式是逐帧动画</w:t>
        <w:br/>
      </w:r>
      <w:r>
        <w:drawing>
          <wp:inline xmlns:a="http://schemas.openxmlformats.org/drawingml/2006/main" xmlns:pic="http://schemas.openxmlformats.org/drawingml/2006/picture">
            <wp:extent cx="4902200" cy="1879600"/>
            <wp:docPr id="75" name="Picture 7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02200" cy="1879600"/>
                    </a:xfrm>
                    <a:prstGeom prst="rect"/>
                  </pic:spPr>
                </pic:pic>
              </a:graphicData>
            </a:graphic>
          </wp:inline>
        </w:drawing>
        <w:br/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p>
      <w:pPr>
        <w:spacing w:line="240" w:lineRule="auto" w:before="400" w:after="0"/>
        <w:jc w:val="left"/>
      </w:pPr>
      <w:r/>
      <w:r>
        <w:rPr>
          <w:sz w:val="24"/>
        </w:rPr>
      </w:r>
      <w:r>
        <w:rPr>
          <w:sz w:val="24"/>
        </w:rPr>
        <w:t>50.</w:t>
        <w:t xml:space="preserve">    </w:t>
      </w:r>
      <w:r>
        <w:rPr>
          <w:sz w:val="24"/>
        </w:rPr>
        <w:t>执行菜单“选择</w:t>
      </w:r>
      <w:r>
        <w:rPr>
          <w:sz w:val="24"/>
        </w:rPr>
        <w:t>&gt;</w:t>
      </w:r>
      <w:r>
        <w:rPr>
          <w:sz w:val="24"/>
        </w:rPr>
        <w:t>变换选区”，可将选择区进行大小的缩放</w:t>
        <w:br/>
      </w:r>
    </w:p>
    <w:p>
      <w:pPr>
        <w:spacing w:line="240" w:lineRule="auto"/>
        <w:jc w:val="left"/>
      </w:pPr>
      <w:r>
        <w:rPr>
          <w:sz w:val="18"/>
        </w:rPr>
      </w:r>
      <w:r>
        <w:rPr>
          <w:color w:val="494949"/>
          <w:sz w:val="18"/>
        </w:rPr>
        <w:br/>
        <w:t>判断题</w:t>
      </w:r>
      <w:r>
        <w:rPr>
          <w:color w:val="494949"/>
          <w:sz w:val="18"/>
        </w:rPr>
        <w:t>(</w:t>
      </w:r>
      <w:r>
        <w:rPr>
          <w:color w:val="494949"/>
          <w:sz w:val="18"/>
        </w:rPr>
        <w:t>0.0</w:t>
      </w:r>
      <w:r>
        <w:rPr>
          <w:color w:val="494949"/>
          <w:sz w:val="18"/>
        </w:rPr>
        <w:t>分</w:t>
      </w:r>
      <w:r>
        <w:rPr>
          <w:color w:val="494949"/>
          <w:sz w:val="18"/>
        </w:rPr>
        <w:t>)</w:t>
      </w:r>
      <w:r>
        <w:rPr>
          <w:color w:val="494949"/>
          <w:sz w:val="18"/>
        </w:rPr>
        <w:t>（难易度:中）</w:t>
      </w:r>
    </w:p>
    <w:p>
      <w:pPr>
        <w:spacing w:line="240" w:lineRule="auto"/>
        <w:jc w:val="left"/>
      </w:pPr>
      <w:r>
        <w:rPr>
          <w:sz w:val="16"/>
        </w:rPr>
      </w:r>
      <w:r>
        <w:rPr>
          <w:sz w:val="16"/>
        </w:rPr>
        <w:t>A.</w:t>
        <w:t xml:space="preserve">    </w:t>
      </w:r>
      <w:r>
        <w:rPr>
          <w:sz w:val="16"/>
        </w:rPr>
        <w:t>√</w:t>
        <w:br/>
        <w:br/>
      </w:r>
      <w:r>
        <w:rPr>
          <w:sz w:val="16"/>
        </w:rPr>
        <w:br/>
        <w:t>B.</w:t>
        <w:t xml:space="preserve">    </w:t>
      </w:r>
      <w:r>
        <w:rPr>
          <w:sz w:val="16"/>
        </w:rPr>
        <w:t>×</w:t>
        <w:br/>
        <w:br/>
        <w:br/>
      </w:r>
      <w:r>
        <w:rPr>
          <w:sz w:val="16"/>
        </w:rPr>
        <w:br/>
        <w:t>正确答案</w:t>
      </w:r>
      <w:r>
        <w:rPr>
          <w:sz w:val="16"/>
        </w:rPr>
        <w:t>：A</w:t>
        <w:br/>
      </w:r>
      <w:r>
        <w:rPr>
          <w:sz w:val="16"/>
        </w:rPr>
        <w:t>答案解释</w:t>
      </w:r>
      <w:r>
        <w:rPr>
          <w:sz w:val="16"/>
        </w:rPr>
        <w:t>：暂无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  <w:rPr>
      <w:rFonts w:ascii="宋体" w:hAnsi="宋体" w:eastAsia="宋体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Relationship Id="rId45" Type="http://schemas.openxmlformats.org/officeDocument/2006/relationships/image" Target="media/image37.png"/><Relationship Id="rId46" Type="http://schemas.openxmlformats.org/officeDocument/2006/relationships/image" Target="media/image38.png"/><Relationship Id="rId47" Type="http://schemas.openxmlformats.org/officeDocument/2006/relationships/image" Target="media/image39.png"/><Relationship Id="rId48" Type="http://schemas.openxmlformats.org/officeDocument/2006/relationships/image" Target="media/image40.png"/><Relationship Id="rId49" Type="http://schemas.openxmlformats.org/officeDocument/2006/relationships/image" Target="media/image41.png"/><Relationship Id="rId50" Type="http://schemas.openxmlformats.org/officeDocument/2006/relationships/image" Target="media/image42.png"/><Relationship Id="rId51" Type="http://schemas.openxmlformats.org/officeDocument/2006/relationships/image" Target="media/image43.png"/><Relationship Id="rId52" Type="http://schemas.openxmlformats.org/officeDocument/2006/relationships/image" Target="media/image44.png"/><Relationship Id="rId53" Type="http://schemas.openxmlformats.org/officeDocument/2006/relationships/image" Target="media/image45.png"/><Relationship Id="rId54" Type="http://schemas.openxmlformats.org/officeDocument/2006/relationships/image" Target="media/image46.png"/><Relationship Id="rId55" Type="http://schemas.openxmlformats.org/officeDocument/2006/relationships/image" Target="media/image47.png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image" Target="media/image50.png"/><Relationship Id="rId59" Type="http://schemas.openxmlformats.org/officeDocument/2006/relationships/image" Target="media/image51.png"/><Relationship Id="rId60" Type="http://schemas.openxmlformats.org/officeDocument/2006/relationships/image" Target="media/image52.png"/><Relationship Id="rId61" Type="http://schemas.openxmlformats.org/officeDocument/2006/relationships/image" Target="media/image53.png"/><Relationship Id="rId62" Type="http://schemas.openxmlformats.org/officeDocument/2006/relationships/image" Target="media/image54.png"/><Relationship Id="rId63" Type="http://schemas.openxmlformats.org/officeDocument/2006/relationships/image" Target="media/image55.png"/><Relationship Id="rId64" Type="http://schemas.openxmlformats.org/officeDocument/2006/relationships/image" Target="media/image56.png"/><Relationship Id="rId65" Type="http://schemas.openxmlformats.org/officeDocument/2006/relationships/image" Target="media/image57.png"/><Relationship Id="rId66" Type="http://schemas.openxmlformats.org/officeDocument/2006/relationships/image" Target="media/image58.png"/><Relationship Id="rId67" Type="http://schemas.openxmlformats.org/officeDocument/2006/relationships/image" Target="media/image59.png"/><Relationship Id="rId68" Type="http://schemas.openxmlformats.org/officeDocument/2006/relationships/image" Target="media/image60.png"/><Relationship Id="rId69" Type="http://schemas.openxmlformats.org/officeDocument/2006/relationships/image" Target="media/image61.png"/><Relationship Id="rId70" Type="http://schemas.openxmlformats.org/officeDocument/2006/relationships/image" Target="media/image62.png"/><Relationship Id="rId71" Type="http://schemas.openxmlformats.org/officeDocument/2006/relationships/image" Target="media/image63.png"/><Relationship Id="rId72" Type="http://schemas.openxmlformats.org/officeDocument/2006/relationships/image" Target="media/image64.png"/><Relationship Id="rId73" Type="http://schemas.openxmlformats.org/officeDocument/2006/relationships/image" Target="media/image65.png"/><Relationship Id="rId74" Type="http://schemas.openxmlformats.org/officeDocument/2006/relationships/image" Target="media/image66.png"/><Relationship Id="rId75" Type="http://schemas.openxmlformats.org/officeDocument/2006/relationships/image" Target="media/image67.png"/><Relationship Id="rId76" Type="http://schemas.openxmlformats.org/officeDocument/2006/relationships/image" Target="media/image6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